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ENUM-ROLE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rôle de l'opérateur dans l'organisation à laquelle il appartient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AMBULANCIER</w:t>
            </w:r>
          </w:p>
        </w:tc>
        <w:tc>
          <w:tcPr>
            <w:tcW w:type="dxa" w:w="1728"/>
          </w:tcPr>
          <w:p>
            <w:r>
              <w:t>Ambulancier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L'opérateur est un ambulancier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ARM</w:t>
            </w:r>
          </w:p>
        </w:tc>
        <w:tc>
          <w:tcPr>
            <w:tcW w:type="dxa" w:w="1728"/>
          </w:tcPr>
          <w:p>
            <w:r>
              <w:t>ARM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L'opérateur est un ARM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INFIRMIER</w:t>
            </w:r>
          </w:p>
        </w:tc>
        <w:tc>
          <w:tcPr>
            <w:tcW w:type="dxa" w:w="1728"/>
          </w:tcPr>
          <w:p>
            <w:r>
              <w:t>Infirmier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L'opérateur est un infirmier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MEDECIN</w:t>
            </w:r>
          </w:p>
        </w:tc>
        <w:tc>
          <w:tcPr>
            <w:tcW w:type="dxa" w:w="1728"/>
          </w:tcPr>
          <w:p>
            <w:r>
              <w:t>Médecin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L'opérateur est un médecin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PILOTE</w:t>
            </w:r>
          </w:p>
        </w:tc>
        <w:tc>
          <w:tcPr>
            <w:tcW w:type="dxa" w:w="1728"/>
          </w:tcPr>
          <w:p>
            <w:r>
              <w:t>Pilote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L'opérateur est un pilote d'aéronef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TCM</w:t>
            </w:r>
          </w:p>
        </w:tc>
        <w:tc>
          <w:tcPr>
            <w:tcW w:type="dxa" w:w="1728"/>
          </w:tcPr>
          <w:p>
            <w:r>
              <w:t>Technicien de bord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Assistant du pilote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AUTRE</w:t>
            </w:r>
          </w:p>
        </w:tc>
        <w:tc>
          <w:tcPr>
            <w:tcW w:type="dxa" w:w="1728"/>
          </w:tcPr>
          <w:p>
            <w:r>
              <w:t>Autre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rôle de l'opérateur est connu, mais n'est pas détaillé dans la liste des valeurs fournie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INCONNU</w:t>
            </w:r>
          </w:p>
        </w:tc>
        <w:tc>
          <w:tcPr>
            <w:tcW w:type="dxa" w:w="1728"/>
          </w:tcPr>
          <w:p>
            <w:r>
              <w:t>Inconnu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Le rôle de l'opérateur est inconnu</w:t>
            </w:r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A0D4EE-B9DF-4445-B9F4-72BEC4C35AB6}"/>
</file>

<file path=customXml/itemProps3.xml><?xml version="1.0" encoding="utf-8"?>
<ds:datastoreItem xmlns:ds="http://schemas.openxmlformats.org/officeDocument/2006/customXml" ds:itemID="{05CB1739-6DAE-4E37-8249-CF1DB06D0AD9}"/>
</file>

<file path=customXml/itemProps4.xml><?xml version="1.0" encoding="utf-8"?>
<ds:datastoreItem xmlns:ds="http://schemas.openxmlformats.org/officeDocument/2006/customXml" ds:itemID="{510E7953-E9BC-42E6-8148-0E39EA40F46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